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652ABC" w:rsidP="0064530C">
      <w:pPr>
        <w:jc w:val="center"/>
        <w:rPr>
          <w:bCs/>
        </w:rPr>
      </w:pPr>
      <w:r>
        <w:rPr>
          <w:bCs/>
        </w:rPr>
        <w:t>0</w:t>
      </w:r>
      <w:r w:rsidR="00836474">
        <w:rPr>
          <w:bCs/>
        </w:rPr>
        <w:t>.202</w:t>
      </w:r>
      <w:r w:rsidR="006E299B">
        <w:rPr>
          <w:bCs/>
        </w:rPr>
        <w:t>2</w:t>
      </w:r>
      <w:r w:rsidR="0064530C">
        <w:rPr>
          <w:bCs/>
        </w:rPr>
        <w:t xml:space="preserve">        №</w:t>
      </w:r>
      <w:r w:rsidR="00AB1EAE">
        <w:rPr>
          <w:bCs/>
        </w:rPr>
        <w:t xml:space="preserve"> </w:t>
      </w:r>
      <w:r>
        <w:rPr>
          <w:bCs/>
        </w:rPr>
        <w:t>0</w:t>
      </w:r>
    </w:p>
    <w:p w:rsidR="00F82262" w:rsidRDefault="00836474" w:rsidP="0064530C">
      <w:pPr>
        <w:jc w:val="center"/>
        <w:rPr>
          <w:bCs/>
        </w:rPr>
      </w:pPr>
      <w:r>
        <w:rPr>
          <w:bCs/>
        </w:rPr>
        <w:t xml:space="preserve"> </w:t>
      </w: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2E727F" w:rsidRDefault="002E727F" w:rsidP="002E727F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1A7E5C" w:rsidRDefault="002E727F" w:rsidP="002E727F">
      <w:pPr>
        <w:jc w:val="center"/>
      </w:pPr>
      <w:r>
        <w:rPr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</w:t>
      </w:r>
      <w:r w:rsidR="00C5263F">
        <w:rPr>
          <w:bCs/>
        </w:rPr>
        <w:t>8</w:t>
      </w:r>
      <w:r>
        <w:rPr>
          <w:bCs/>
        </w:rPr>
        <w:t>.0</w:t>
      </w:r>
      <w:r w:rsidR="00C5263F">
        <w:rPr>
          <w:bCs/>
        </w:rPr>
        <w:t>6.2020</w:t>
      </w:r>
      <w:r>
        <w:rPr>
          <w:bCs/>
        </w:rPr>
        <w:t xml:space="preserve"> №45 </w:t>
      </w:r>
      <w:r w:rsidR="006D5269">
        <w:rPr>
          <w:bCs/>
        </w:rPr>
        <w:t>«</w:t>
      </w:r>
      <w:r w:rsidR="00960D17">
        <w:rPr>
          <w:bCs/>
        </w:rPr>
        <w:t>О</w:t>
      </w:r>
      <w:r w:rsidR="00760B0C">
        <w:rPr>
          <w:bCs/>
        </w:rPr>
        <w:t xml:space="preserve">б утверждении  административного регламента </w:t>
      </w:r>
      <w:r w:rsidR="00760B0C" w:rsidRPr="00FA05F6">
        <w:rPr>
          <w:bCs/>
        </w:rPr>
        <w:t xml:space="preserve">предоставления </w:t>
      </w:r>
      <w:r w:rsidR="00836474">
        <w:t>муниципальной услуги по принятию на учет граждан в качестве нуждающихся в жилых помещениях</w:t>
      </w:r>
      <w:r w:rsidR="00C5263F">
        <w:t>»</w:t>
      </w:r>
    </w:p>
    <w:p w:rsidR="00836474" w:rsidRDefault="00836474" w:rsidP="00836474">
      <w:pPr>
        <w:jc w:val="center"/>
        <w:rPr>
          <w:bCs/>
        </w:rPr>
      </w:pPr>
    </w:p>
    <w:p w:rsidR="00836474" w:rsidRDefault="00836474" w:rsidP="00836474">
      <w:pPr>
        <w:jc w:val="center"/>
        <w:rPr>
          <w:bCs/>
        </w:rPr>
      </w:pPr>
    </w:p>
    <w:p w:rsidR="00A93858" w:rsidRDefault="00A93858" w:rsidP="001A7E5C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F82262">
        <w:t>,</w:t>
      </w:r>
      <w:r w:rsidR="00F82262" w:rsidRPr="00F82262">
        <w:t xml:space="preserve"> </w:t>
      </w:r>
      <w:r w:rsidR="00AC7C0C" w:rsidRPr="001242AE">
        <w:t>на основании экспертного заключения министерства юс</w:t>
      </w:r>
      <w:r w:rsidR="00AC7C0C">
        <w:t xml:space="preserve">тиции Новосибирской </w:t>
      </w:r>
      <w:r w:rsidR="0074566A">
        <w:t>области от 25</w:t>
      </w:r>
      <w:r w:rsidR="00AC7C0C">
        <w:t>.0</w:t>
      </w:r>
      <w:r w:rsidR="0074566A">
        <w:t>5</w:t>
      </w:r>
      <w:r w:rsidR="00AC7C0C" w:rsidRPr="001242AE">
        <w:t>.202</w:t>
      </w:r>
      <w:r w:rsidR="00AC7C0C">
        <w:t>2</w:t>
      </w:r>
      <w:r w:rsidR="00AC7C0C" w:rsidRPr="001242AE">
        <w:t xml:space="preserve"> №</w:t>
      </w:r>
      <w:r w:rsidR="0074566A">
        <w:t>28</w:t>
      </w:r>
      <w:r w:rsidR="00AC7C0C">
        <w:t>6</w:t>
      </w:r>
      <w:r w:rsidR="0074566A">
        <w:t>9</w:t>
      </w:r>
      <w:r w:rsidR="00AC7C0C" w:rsidRPr="001242AE">
        <w:t>-02-02-03/9</w:t>
      </w:r>
      <w:r w:rsidR="00AC7C0C">
        <w:t>,</w:t>
      </w:r>
      <w:r w:rsidR="0074566A">
        <w:t xml:space="preserve"> </w:t>
      </w:r>
      <w:r w:rsidR="001A7E5C">
        <w:t>администрация Палецкого сельсовета Баганского ра</w:t>
      </w:r>
      <w:r w:rsidR="003D6C0F">
        <w:t>йона Новосибирской области</w:t>
      </w:r>
      <w:r w:rsidR="001A7E5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</w:t>
      </w:r>
      <w:r w:rsidR="00850616">
        <w:t xml:space="preserve"> </w:t>
      </w:r>
    </w:p>
    <w:p w:rsidR="008536BF" w:rsidRDefault="001E22C2" w:rsidP="001A7E5C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="004A0A7A">
        <w:t>ПОСТАНОВЛЯЕТ</w:t>
      </w:r>
      <w:r w:rsidR="0064530C">
        <w:t>:</w:t>
      </w:r>
    </w:p>
    <w:p w:rsidR="00C5263F" w:rsidRDefault="00015920" w:rsidP="00C5263F">
      <w:pPr>
        <w:ind w:firstLine="709"/>
        <w:jc w:val="both"/>
      </w:pPr>
      <w:r>
        <w:t>1.</w:t>
      </w:r>
      <w:r w:rsidR="00C5263F" w:rsidRPr="00C5263F">
        <w:t xml:space="preserve"> </w:t>
      </w:r>
      <w:r w:rsidR="00C5263F">
        <w:t xml:space="preserve">Внести в </w:t>
      </w:r>
      <w:r w:rsidR="00C5263F">
        <w:rPr>
          <w:bCs/>
        </w:rPr>
        <w:t>постановление администрации Палецкого сельсовета Баганского района Новосибирской области от 18.06.2020 №45 «Об у</w:t>
      </w:r>
      <w:r w:rsidR="00760B0C" w:rsidRPr="00E20B70">
        <w:rPr>
          <w:bCs/>
        </w:rPr>
        <w:t>твер</w:t>
      </w:r>
      <w:r w:rsidR="00C5263F">
        <w:rPr>
          <w:bCs/>
        </w:rPr>
        <w:t>ж</w:t>
      </w:r>
      <w:r w:rsidR="00760B0C" w:rsidRPr="00E20B70">
        <w:rPr>
          <w:bCs/>
        </w:rPr>
        <w:t>д</w:t>
      </w:r>
      <w:r w:rsidR="00C5263F">
        <w:rPr>
          <w:bCs/>
        </w:rPr>
        <w:t>ении</w:t>
      </w:r>
      <w:r w:rsidR="00960D17" w:rsidRPr="00E20B70">
        <w:rPr>
          <w:bCs/>
        </w:rPr>
        <w:t xml:space="preserve"> </w:t>
      </w:r>
      <w:r w:rsidR="00760B0C" w:rsidRPr="00E20B70">
        <w:rPr>
          <w:bCs/>
        </w:rPr>
        <w:t>административн</w:t>
      </w:r>
      <w:r w:rsidR="00C5263F">
        <w:rPr>
          <w:bCs/>
        </w:rPr>
        <w:t>ого</w:t>
      </w:r>
      <w:r w:rsidR="00760B0C" w:rsidRPr="00E20B70">
        <w:rPr>
          <w:bCs/>
        </w:rPr>
        <w:t xml:space="preserve"> регламент</w:t>
      </w:r>
      <w:r w:rsidR="00C5263F">
        <w:rPr>
          <w:bCs/>
        </w:rPr>
        <w:t>а</w:t>
      </w:r>
      <w:r w:rsidR="00760B0C" w:rsidRPr="00E20B70">
        <w:rPr>
          <w:bCs/>
        </w:rPr>
        <w:t xml:space="preserve"> предоставления </w:t>
      </w:r>
      <w:r w:rsidR="00836474">
        <w:t>муниципальной услуги по принятию на учет граждан в качестве нуждающихся в жилых помещениях</w:t>
      </w:r>
      <w:r w:rsidR="00C5263F" w:rsidRPr="00C5263F">
        <w:t xml:space="preserve"> </w:t>
      </w:r>
      <w:r w:rsidR="00C5263F">
        <w:t>следующие изменения:</w:t>
      </w:r>
    </w:p>
    <w:p w:rsidR="0074566A" w:rsidRDefault="00AB1EAE" w:rsidP="0074566A">
      <w:pPr>
        <w:ind w:firstLine="709"/>
        <w:jc w:val="both"/>
        <w:rPr>
          <w:szCs w:val="21"/>
        </w:rPr>
      </w:pPr>
      <w:r>
        <w:t>1.1.</w:t>
      </w:r>
      <w:r w:rsidR="00AC7C0C" w:rsidRPr="00AC7C0C">
        <w:t xml:space="preserve"> </w:t>
      </w:r>
      <w:r w:rsidR="0074566A">
        <w:t xml:space="preserve"> В п</w:t>
      </w:r>
      <w:r w:rsidR="0074566A">
        <w:rPr>
          <w:szCs w:val="21"/>
        </w:rPr>
        <w:t>ункте 2.4 слова «33 рабочих дня» заменить на «30 рабочих дней».</w:t>
      </w:r>
    </w:p>
    <w:p w:rsidR="0081428F" w:rsidRDefault="0081428F" w:rsidP="0081428F">
      <w:pPr>
        <w:ind w:firstLine="709"/>
        <w:jc w:val="both"/>
      </w:pPr>
      <w:r>
        <w:rPr>
          <w:szCs w:val="21"/>
        </w:rPr>
        <w:t>1.2. Пункт 2.4.2 изложить в следующей редакции:</w:t>
      </w:r>
      <w:r w:rsidRPr="00731B21">
        <w:t xml:space="preserve"> </w:t>
      </w:r>
    </w:p>
    <w:p w:rsidR="00A54F0D" w:rsidRDefault="0081428F" w:rsidP="0081428F">
      <w:pPr>
        <w:ind w:firstLine="709"/>
        <w:jc w:val="both"/>
      </w:pPr>
      <w:r>
        <w:t xml:space="preserve">«Продление и приостановление срока предоставления </w:t>
      </w:r>
      <w:r w:rsidRPr="00E92D61">
        <w:t xml:space="preserve">муниципальной услуги </w:t>
      </w:r>
      <w:r w:rsidR="00A54F0D">
        <w:t>не п</w:t>
      </w:r>
      <w:r>
        <w:t>редусмот</w:t>
      </w:r>
      <w:r w:rsidR="00E30C4C">
        <w:t>р</w:t>
      </w:r>
      <w:r w:rsidR="00D5720E">
        <w:t>ено</w:t>
      </w:r>
      <w:r>
        <w:t>».</w:t>
      </w:r>
    </w:p>
    <w:p w:rsidR="0081428F" w:rsidRDefault="00A54F0D" w:rsidP="0081428F">
      <w:pPr>
        <w:ind w:firstLine="709"/>
        <w:jc w:val="both"/>
      </w:pPr>
      <w:r>
        <w:t>1.3.</w:t>
      </w:r>
      <w:r w:rsidR="00504340">
        <w:t xml:space="preserve"> </w:t>
      </w:r>
      <w:r>
        <w:t>Пункт 2.6. изложить в следующей редакции:</w:t>
      </w:r>
    </w:p>
    <w:p w:rsidR="00A54F0D" w:rsidRPr="00F854DA" w:rsidRDefault="00A54F0D" w:rsidP="00A54F0D">
      <w:pPr>
        <w:jc w:val="both"/>
      </w:pPr>
      <w:r>
        <w:t>«П</w:t>
      </w:r>
      <w:r w:rsidRPr="00F854DA">
        <w:t>еречень документов, необходимых для предоставления</w:t>
      </w:r>
      <w:r>
        <w:t xml:space="preserve"> </w:t>
      </w:r>
      <w:r w:rsidRPr="00F854DA">
        <w:t>муниципальной услуги:</w:t>
      </w:r>
    </w:p>
    <w:p w:rsidR="00E30C4C" w:rsidRDefault="00E30C4C" w:rsidP="00A54F0D">
      <w:pPr>
        <w:ind w:firstLine="709"/>
        <w:jc w:val="both"/>
      </w:pPr>
      <w:r w:rsidRPr="00E30C4C">
        <w:t xml:space="preserve"> </w:t>
      </w:r>
      <w:r>
        <w:t xml:space="preserve">1) </w:t>
      </w:r>
      <w:r w:rsidRPr="00A54F0D">
        <w:t>заявление</w:t>
      </w:r>
      <w:r>
        <w:t xml:space="preserve"> о принятии на учет по форме, утвержденной постановлением Губернатора Новосибирской области; </w:t>
      </w:r>
    </w:p>
    <w:p w:rsidR="00E30C4C" w:rsidRDefault="00E30C4C" w:rsidP="00E30C4C">
      <w:pPr>
        <w:ind w:firstLine="540"/>
        <w:jc w:val="both"/>
      </w:pPr>
      <w:r>
        <w:t xml:space="preserve">2) документы, удостоверяющие личность гражданина, а также членов его семьи; </w:t>
      </w:r>
    </w:p>
    <w:p w:rsidR="00E30C4C" w:rsidRDefault="00E30C4C" w:rsidP="00E30C4C">
      <w:pPr>
        <w:ind w:firstLine="540"/>
        <w:jc w:val="both"/>
      </w:pPr>
      <w:r>
        <w:t xml:space="preserve">3) 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семьи; </w:t>
      </w:r>
    </w:p>
    <w:p w:rsidR="00E30C4C" w:rsidRDefault="00E30C4C" w:rsidP="00E30C4C">
      <w:pPr>
        <w:ind w:firstLine="540"/>
        <w:jc w:val="both"/>
        <w:rPr>
          <w:color w:val="auto"/>
        </w:rPr>
      </w:pPr>
      <w:r>
        <w:t xml:space="preserve">4) выписку из Единого государственного реестра недвижимости о правах отдельного лица на имевшиеся (имеющиеся) у него объекты недвижимости за последние пять лет на момент обращения (на гражданина и членов его семьи); </w:t>
      </w:r>
    </w:p>
    <w:p w:rsidR="00E30C4C" w:rsidRDefault="00E30C4C" w:rsidP="00E30C4C">
      <w:pPr>
        <w:ind w:firstLine="540"/>
        <w:jc w:val="both"/>
        <w:rPr>
          <w:color w:val="auto"/>
        </w:rPr>
      </w:pPr>
      <w:r>
        <w:lastRenderedPageBreak/>
        <w:t xml:space="preserve">5)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 </w:t>
      </w:r>
    </w:p>
    <w:p w:rsidR="00E30C4C" w:rsidRDefault="00E30C4C" w:rsidP="00E30C4C">
      <w:pPr>
        <w:ind w:firstLine="540"/>
        <w:jc w:val="both"/>
      </w:pPr>
      <w:r>
        <w:t xml:space="preserve">6) свидетельство о перемене имени (в случае перемены фамилии, собственно имени и (или) отчества гражданина и (или) членов его семьи). </w:t>
      </w:r>
    </w:p>
    <w:p w:rsidR="00E30C4C" w:rsidRDefault="00E30C4C" w:rsidP="00E30C4C">
      <w:pPr>
        <w:ind w:firstLine="540"/>
        <w:jc w:val="both"/>
      </w:pPr>
      <w:r>
        <w:t>Принятие на учет недееспособного гражданина осуществляется на основании заявления о принятии на учет, поданно</w:t>
      </w:r>
      <w:r w:rsidR="00A54F0D">
        <w:t>го его законным представителем».</w:t>
      </w:r>
    </w:p>
    <w:p w:rsidR="00EA545A" w:rsidRDefault="00EA545A" w:rsidP="00EA545A">
      <w:pPr>
        <w:ind w:firstLine="709"/>
        <w:jc w:val="both"/>
      </w:pPr>
      <w:r>
        <w:t>1.4. Пункт 2.6.1 изложить в следующей редакции:</w:t>
      </w:r>
    </w:p>
    <w:p w:rsidR="00EA545A" w:rsidRDefault="00EA545A" w:rsidP="00EA545A">
      <w:pPr>
        <w:ind w:firstLine="709"/>
        <w:jc w:val="both"/>
      </w:pPr>
      <w:r>
        <w:t>«</w:t>
      </w:r>
      <w:r w:rsidRPr="00FC1C07">
        <w:t>Кроме документов, указанных в подпункте 2.</w:t>
      </w:r>
      <w:r>
        <w:t>6</w:t>
      </w:r>
      <w:r w:rsidRPr="00FC1C07">
        <w:t>. административного регламента, заявителем представляются следующие документы:</w:t>
      </w:r>
    </w:p>
    <w:p w:rsidR="00EA545A" w:rsidRDefault="00EA545A" w:rsidP="00EA545A">
      <w:pPr>
        <w:ind w:firstLine="540"/>
        <w:jc w:val="both"/>
      </w:pPr>
      <w:r>
        <w:t xml:space="preserve">1) малоимущими гражданами: </w:t>
      </w:r>
    </w:p>
    <w:p w:rsidR="00EA545A" w:rsidRDefault="00EA545A" w:rsidP="00EA545A">
      <w:pPr>
        <w:ind w:firstLine="540"/>
        <w:jc w:val="both"/>
      </w:pPr>
      <w:r>
        <w:t xml:space="preserve">а) </w:t>
      </w:r>
      <w:r w:rsidRPr="00EA545A">
        <w:t>справка</w:t>
      </w:r>
      <w:r>
        <w:t xml:space="preserve"> о признании их малоимущими; </w:t>
      </w:r>
    </w:p>
    <w:p w:rsidR="00EA545A" w:rsidRDefault="00EA545A" w:rsidP="00EA545A">
      <w:pPr>
        <w:ind w:firstLine="540"/>
        <w:jc w:val="both"/>
      </w:pPr>
      <w:bookmarkStart w:id="0" w:name="p2"/>
      <w:bookmarkEnd w:id="0"/>
      <w:r>
        <w:t xml:space="preserve"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 </w:t>
      </w:r>
    </w:p>
    <w:p w:rsidR="00EA545A" w:rsidRDefault="00EA545A" w:rsidP="00EA545A">
      <w:pPr>
        <w:ind w:firstLine="540"/>
        <w:jc w:val="both"/>
        <w:rPr>
          <w:color w:val="auto"/>
        </w:rPr>
      </w:pPr>
      <w:r>
        <w:t xml:space="preserve">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 недвижимости; </w:t>
      </w:r>
    </w:p>
    <w:p w:rsidR="00EA545A" w:rsidRDefault="00EA545A" w:rsidP="00EA545A">
      <w:pPr>
        <w:ind w:firstLine="540"/>
        <w:jc w:val="both"/>
        <w:rPr>
          <w:color w:val="auto"/>
        </w:rPr>
      </w:pPr>
      <w:r>
        <w:t>г)</w:t>
      </w:r>
      <w:r w:rsidR="00757ECC">
        <w:t xml:space="preserve"> </w:t>
      </w:r>
      <w:r>
        <w:t xml:space="preserve">гражданином, проживающим в жилом помещении, признанном непригодным для проживания, - решение уполномоченного органа о признании жилого дома (жилого помещения) непригодным для проживания; </w:t>
      </w:r>
    </w:p>
    <w:p w:rsidR="00EA545A" w:rsidRDefault="00EA545A" w:rsidP="00EA545A">
      <w:pPr>
        <w:ind w:firstLine="540"/>
        <w:jc w:val="both"/>
        <w:rPr>
          <w:color w:val="auto"/>
        </w:rPr>
      </w:pPr>
      <w:r>
        <w:t xml:space="preserve">д)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</w:t>
      </w:r>
      <w:r w:rsidRPr="00EA545A">
        <w:t>перечню</w:t>
      </w:r>
      <w:r>
        <w:t xml:space="preserve">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 </w:t>
      </w:r>
    </w:p>
    <w:p w:rsidR="00EA545A" w:rsidRDefault="00EA545A" w:rsidP="00EA545A">
      <w:pPr>
        <w:ind w:firstLine="540"/>
        <w:jc w:val="both"/>
        <w:rPr>
          <w:color w:val="auto"/>
        </w:rPr>
      </w:pPr>
      <w:bookmarkStart w:id="1" w:name="p10"/>
      <w:bookmarkEnd w:id="1"/>
      <w:r>
        <w:t xml:space="preserve"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 </w:t>
      </w:r>
    </w:p>
    <w:p w:rsidR="00EA545A" w:rsidRDefault="00EA545A" w:rsidP="00EA545A">
      <w:pPr>
        <w:ind w:firstLine="540"/>
        <w:jc w:val="both"/>
      </w:pPr>
      <w:r>
        <w:t xml:space="preserve">2)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 </w:t>
      </w:r>
      <w:r w:rsidRPr="00594DB0">
        <w:t>подпунктами "б"</w:t>
      </w:r>
      <w:r>
        <w:t xml:space="preserve"> - </w:t>
      </w:r>
      <w:r w:rsidRPr="00594DB0">
        <w:t xml:space="preserve">"е" </w:t>
      </w:r>
      <w:r w:rsidR="00594DB0" w:rsidRPr="00594DB0">
        <w:t xml:space="preserve">части </w:t>
      </w:r>
      <w:r w:rsidRPr="00594DB0">
        <w:t>1</w:t>
      </w:r>
      <w:r>
        <w:t xml:space="preserve"> настояще</w:t>
      </w:r>
      <w:r w:rsidR="00594DB0">
        <w:t>го административного регламента</w:t>
      </w:r>
      <w:r>
        <w:t xml:space="preserve">, а также документы, </w:t>
      </w:r>
      <w:r>
        <w:lastRenderedPageBreak/>
        <w:t xml:space="preserve">подтверждающие отнесение заявителя к предусмотренным федеральными законами категориям граждан; </w:t>
      </w:r>
    </w:p>
    <w:p w:rsidR="00EA545A" w:rsidRDefault="00594DB0" w:rsidP="00EA545A">
      <w:pPr>
        <w:ind w:firstLine="540"/>
        <w:jc w:val="both"/>
      </w:pPr>
      <w:r>
        <w:t>3</w:t>
      </w:r>
      <w:r w:rsidR="00EA545A">
        <w:t xml:space="preserve">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право. </w:t>
      </w:r>
    </w:p>
    <w:p w:rsidR="00AC7C0C" w:rsidRDefault="00EA545A" w:rsidP="00E10E9F">
      <w:pPr>
        <w:ind w:firstLine="540"/>
        <w:jc w:val="both"/>
      </w:pPr>
      <w:r>
        <w:t xml:space="preserve">В случае подачи заявления </w:t>
      </w:r>
      <w:r w:rsidR="00594DB0">
        <w:t xml:space="preserve">о принятии на учет недееспособного гражданина </w:t>
      </w:r>
      <w:r>
        <w:t>представляется решение органа опеки и попеч</w:t>
      </w:r>
      <w:r w:rsidR="00E10E9F">
        <w:t>ительства о назначении опекуна».</w:t>
      </w:r>
    </w:p>
    <w:p w:rsidR="0057057D" w:rsidRDefault="00E10E9F" w:rsidP="0057057D">
      <w:pPr>
        <w:ind w:firstLine="709"/>
        <w:jc w:val="both"/>
      </w:pPr>
      <w:r>
        <w:t>1.5</w:t>
      </w:r>
      <w:r w:rsidR="0057057D" w:rsidRPr="0057057D">
        <w:t xml:space="preserve"> </w:t>
      </w:r>
      <w:r w:rsidR="0057057D">
        <w:t>Пункт 2.6.2 изложить в следующей редакции:</w:t>
      </w:r>
    </w:p>
    <w:p w:rsidR="00757ECC" w:rsidRDefault="00E10E9F" w:rsidP="00757ECC">
      <w:pPr>
        <w:ind w:firstLine="540"/>
        <w:jc w:val="both"/>
      </w:pPr>
      <w:r>
        <w:t xml:space="preserve"> «В случае если документы, предусмотренные </w:t>
      </w:r>
      <w:r w:rsidR="00AE678D">
        <w:t>подпунктами</w:t>
      </w:r>
      <w:r w:rsidRPr="00AE678D">
        <w:t xml:space="preserve"> 3</w:t>
      </w:r>
      <w:r w:rsidR="00AE678D">
        <w:t>)</w:t>
      </w:r>
      <w:r>
        <w:t xml:space="preserve"> </w:t>
      </w:r>
      <w:r w:rsidR="00AE678D">
        <w:t>–</w:t>
      </w:r>
      <w:r>
        <w:t xml:space="preserve"> </w:t>
      </w:r>
      <w:r w:rsidRPr="00AE678D">
        <w:t>6</w:t>
      </w:r>
      <w:r w:rsidR="00AE678D">
        <w:t>)</w:t>
      </w:r>
      <w:r w:rsidRPr="00AE678D">
        <w:t xml:space="preserve"> </w:t>
      </w:r>
      <w:r w:rsidR="00AE678D">
        <w:t>пункта 2.6</w:t>
      </w:r>
      <w:r>
        <w:t xml:space="preserve">, </w:t>
      </w:r>
      <w:r w:rsidRPr="00AE678D">
        <w:t>подпунктами "а"</w:t>
      </w:r>
      <w:r>
        <w:t xml:space="preserve">, </w:t>
      </w:r>
      <w:r w:rsidRPr="00AE678D">
        <w:t>"б"</w:t>
      </w:r>
      <w:r>
        <w:t xml:space="preserve"> (в части договора социального найма), </w:t>
      </w:r>
      <w:r w:rsidRPr="00AE678D">
        <w:t>"г"</w:t>
      </w:r>
      <w:r w:rsidR="00AE678D">
        <w:t>,</w:t>
      </w:r>
      <w:r w:rsidR="006E299B">
        <w:t xml:space="preserve"> </w:t>
      </w:r>
      <w:r w:rsidRPr="00AE678D">
        <w:t>3</w:t>
      </w:r>
      <w:r w:rsidR="006E299B">
        <w:t>)</w:t>
      </w:r>
      <w:r w:rsidR="00AE678D" w:rsidRPr="00AE678D">
        <w:t xml:space="preserve"> </w:t>
      </w:r>
      <w:r w:rsidR="00AE678D">
        <w:t>пункта 2</w:t>
      </w:r>
      <w:r w:rsidR="00D5720E">
        <w:t>.</w:t>
      </w:r>
      <w:r w:rsidR="00AE678D">
        <w:t>6.1,</w:t>
      </w:r>
      <w:r w:rsidR="0057057D">
        <w:t xml:space="preserve"> </w:t>
      </w:r>
      <w:r>
        <w:t xml:space="preserve">не представлены гражданином, </w:t>
      </w:r>
      <w:r w:rsidR="0057057D">
        <w:t>администрация</w:t>
      </w:r>
      <w:r>
        <w:t xml:space="preserve">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</w:t>
      </w:r>
      <w:r w:rsidRPr="00E10E9F">
        <w:t>законом</w:t>
      </w:r>
      <w:r>
        <w:t xml:space="preserve"> от 27.07.2010 № 210-ФЗ "Об организации предоставления государственных и муниципальных услуг".</w:t>
      </w:r>
      <w:r w:rsidR="00757ECC" w:rsidRPr="00757ECC">
        <w:t xml:space="preserve"> </w:t>
      </w:r>
    </w:p>
    <w:p w:rsidR="00E10E9F" w:rsidRDefault="00757ECC" w:rsidP="00E10E9F">
      <w:pPr>
        <w:ind w:firstLine="540"/>
        <w:jc w:val="both"/>
      </w:pPr>
      <w:r>
        <w:t>Положения не распространяются на решения судов о признании членом семьи,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язык, свидетельства об усыновлении (удочерении), выданные органами записи актов гражданского состояния или консульскими учр</w:t>
      </w:r>
      <w:r w:rsidR="00D5720E">
        <w:t>еждениями Российской Федерации</w:t>
      </w:r>
      <w:r w:rsidR="00E10E9F">
        <w:t>».</w:t>
      </w:r>
    </w:p>
    <w:p w:rsidR="00AC7C0C" w:rsidRPr="00633FB9" w:rsidRDefault="00E10E9F" w:rsidP="00E10E9F">
      <w:pPr>
        <w:ind w:firstLine="540"/>
        <w:jc w:val="both"/>
      </w:pPr>
      <w:r>
        <w:t xml:space="preserve">1.6. </w:t>
      </w:r>
      <w:r w:rsidR="00AC7C0C">
        <w:t>Пункт 2.7 изложить в следующей редакции:</w:t>
      </w:r>
    </w:p>
    <w:p w:rsidR="00AB1EAE" w:rsidRDefault="00AC7C0C" w:rsidP="00E10E9F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C5263F" w:rsidRDefault="00C5263F" w:rsidP="00C5263F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1A7E5C" w:rsidRDefault="00836474" w:rsidP="00C5263F">
      <w:pPr>
        <w:ind w:firstLine="709"/>
        <w:jc w:val="both"/>
      </w:pPr>
      <w:r>
        <w:t>3</w:t>
      </w:r>
      <w:r w:rsidR="00015920">
        <w:t>.</w:t>
      </w:r>
      <w:r w:rsidR="00D5720E">
        <w:t xml:space="preserve"> Контроль исполнения </w:t>
      </w:r>
      <w:r w:rsidR="0064530C">
        <w:t>постановле</w:t>
      </w:r>
      <w:r w:rsidR="00F3369C">
        <w:t>ния</w:t>
      </w:r>
      <w:r w:rsidR="00D5720E">
        <w:t xml:space="preserve"> </w:t>
      </w:r>
      <w:r w:rsidR="00F3369C">
        <w:t xml:space="preserve">возложить на инженера </w:t>
      </w:r>
      <w:r w:rsidR="001A7E5C">
        <w:t xml:space="preserve">1 категории  Калач Е.А.  </w:t>
      </w:r>
    </w:p>
    <w:p w:rsidR="00F3369C" w:rsidRDefault="00F3369C" w:rsidP="001A7E5C">
      <w:pPr>
        <w:jc w:val="both"/>
      </w:pP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590671">
        <w:tab/>
      </w:r>
      <w:r>
        <w:tab/>
        <w:t>В.И.Калач</w:t>
      </w:r>
    </w:p>
    <w:p w:rsidR="00960D17" w:rsidRDefault="00960D17" w:rsidP="0064530C">
      <w:pPr>
        <w:rPr>
          <w:sz w:val="20"/>
          <w:szCs w:val="20"/>
        </w:rPr>
      </w:pPr>
    </w:p>
    <w:p w:rsidR="00960D17" w:rsidRDefault="00960D17" w:rsidP="0064530C">
      <w:pPr>
        <w:rPr>
          <w:sz w:val="20"/>
          <w:szCs w:val="20"/>
        </w:rPr>
      </w:pPr>
    </w:p>
    <w:p w:rsidR="00960D17" w:rsidRDefault="00960D17" w:rsidP="0064530C">
      <w:pPr>
        <w:rPr>
          <w:sz w:val="20"/>
          <w:szCs w:val="20"/>
        </w:rPr>
      </w:pPr>
    </w:p>
    <w:p w:rsidR="00E10E9F" w:rsidRDefault="00E10E9F" w:rsidP="0064530C">
      <w:pPr>
        <w:rPr>
          <w:sz w:val="20"/>
          <w:szCs w:val="20"/>
        </w:rPr>
      </w:pPr>
    </w:p>
    <w:p w:rsidR="00C5263F" w:rsidRDefault="00C5263F" w:rsidP="0064530C">
      <w:pPr>
        <w:rPr>
          <w:sz w:val="20"/>
          <w:szCs w:val="20"/>
        </w:rPr>
      </w:pPr>
    </w:p>
    <w:p w:rsidR="00E20B70" w:rsidRDefault="00E20B70" w:rsidP="0064530C">
      <w:pPr>
        <w:rPr>
          <w:sz w:val="20"/>
          <w:szCs w:val="20"/>
        </w:rPr>
      </w:pPr>
    </w:p>
    <w:p w:rsidR="00E20B70" w:rsidRDefault="00E20B70" w:rsidP="0064530C">
      <w:pPr>
        <w:rPr>
          <w:sz w:val="20"/>
          <w:szCs w:val="20"/>
        </w:rPr>
      </w:pPr>
    </w:p>
    <w:p w:rsidR="00E20B70" w:rsidRDefault="00E20B70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pPr>
        <w:rPr>
          <w:sz w:val="20"/>
          <w:szCs w:val="20"/>
        </w:rPr>
      </w:pPr>
      <w:r w:rsidRPr="00711C41">
        <w:rPr>
          <w:sz w:val="20"/>
          <w:szCs w:val="20"/>
        </w:rPr>
        <w:t>4-52-14</w:t>
      </w:r>
    </w:p>
    <w:sectPr w:rsidR="00947C51" w:rsidSect="00C522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6D2" w:rsidRDefault="00EA36D2">
      <w:r>
        <w:separator/>
      </w:r>
    </w:p>
  </w:endnote>
  <w:endnote w:type="continuationSeparator" w:id="1">
    <w:p w:rsidR="00EA36D2" w:rsidRDefault="00EA3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ABC" w:rsidRDefault="00652AB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ABC" w:rsidRDefault="00652ABC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ABC" w:rsidRDefault="00652AB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6D2" w:rsidRDefault="00EA36D2">
      <w:r>
        <w:separator/>
      </w:r>
    </w:p>
  </w:footnote>
  <w:footnote w:type="continuationSeparator" w:id="1">
    <w:p w:rsidR="00EA36D2" w:rsidRDefault="00EA36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ABC" w:rsidRDefault="00652AB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07552"/>
      <w:docPartObj>
        <w:docPartGallery w:val="Page Numbers (Top of Page)"/>
        <w:docPartUnique/>
      </w:docPartObj>
    </w:sdtPr>
    <w:sdtContent>
      <w:p w:rsidR="00AF2772" w:rsidRDefault="00A322C8">
        <w:pPr>
          <w:pStyle w:val="ac"/>
          <w:jc w:val="center"/>
        </w:pPr>
        <w:r w:rsidRPr="001A7E5C">
          <w:rPr>
            <w:sz w:val="20"/>
            <w:szCs w:val="20"/>
          </w:rPr>
          <w:fldChar w:fldCharType="begin"/>
        </w:r>
        <w:r w:rsidR="00AF2772" w:rsidRPr="001A7E5C">
          <w:rPr>
            <w:sz w:val="20"/>
            <w:szCs w:val="20"/>
          </w:rPr>
          <w:instrText xml:space="preserve"> PAGE   \* MERGEFORMAT </w:instrText>
        </w:r>
        <w:r w:rsidRPr="001A7E5C">
          <w:rPr>
            <w:sz w:val="20"/>
            <w:szCs w:val="20"/>
          </w:rPr>
          <w:fldChar w:fldCharType="separate"/>
        </w:r>
        <w:r w:rsidR="00652ABC">
          <w:rPr>
            <w:noProof/>
            <w:sz w:val="20"/>
            <w:szCs w:val="20"/>
          </w:rPr>
          <w:t>3</w:t>
        </w:r>
        <w:r w:rsidRPr="001A7E5C">
          <w:rPr>
            <w:sz w:val="20"/>
            <w:szCs w:val="20"/>
          </w:rPr>
          <w:fldChar w:fldCharType="end"/>
        </w:r>
      </w:p>
    </w:sdtContent>
  </w:sdt>
  <w:p w:rsidR="00AF2772" w:rsidRDefault="00AF2772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ABC" w:rsidRDefault="00652ABC" w:rsidP="00652ABC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0A34442"/>
    <w:multiLevelType w:val="hybridMultilevel"/>
    <w:tmpl w:val="EA568C06"/>
    <w:lvl w:ilvl="0" w:tplc="42F41F4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9">
    <w:nsid w:val="56FD7A61"/>
    <w:multiLevelType w:val="hybridMultilevel"/>
    <w:tmpl w:val="8B58146E"/>
    <w:lvl w:ilvl="0" w:tplc="CE1ED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10"/>
  </w:num>
  <w:num w:numId="7">
    <w:abstractNumId w:val="12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 w:numId="12">
    <w:abstractNumId w:val="8"/>
  </w:num>
  <w:num w:numId="13">
    <w:abstractNumId w:val="7"/>
  </w:num>
  <w:num w:numId="14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4854"/>
    <w:rsid w:val="00015920"/>
    <w:rsid w:val="00025131"/>
    <w:rsid w:val="00027413"/>
    <w:rsid w:val="00032FBD"/>
    <w:rsid w:val="00033204"/>
    <w:rsid w:val="000370DC"/>
    <w:rsid w:val="00044371"/>
    <w:rsid w:val="00057095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3924"/>
    <w:rsid w:val="000C4A04"/>
    <w:rsid w:val="000D1D1F"/>
    <w:rsid w:val="000D459B"/>
    <w:rsid w:val="000D5228"/>
    <w:rsid w:val="000D6EE7"/>
    <w:rsid w:val="000F2957"/>
    <w:rsid w:val="000F7784"/>
    <w:rsid w:val="00110637"/>
    <w:rsid w:val="00113454"/>
    <w:rsid w:val="00117A12"/>
    <w:rsid w:val="00120B21"/>
    <w:rsid w:val="00126777"/>
    <w:rsid w:val="001316C1"/>
    <w:rsid w:val="001425CB"/>
    <w:rsid w:val="001515CB"/>
    <w:rsid w:val="0015684E"/>
    <w:rsid w:val="00157B32"/>
    <w:rsid w:val="00157FAD"/>
    <w:rsid w:val="00163C0E"/>
    <w:rsid w:val="001832B8"/>
    <w:rsid w:val="001856E5"/>
    <w:rsid w:val="00190D61"/>
    <w:rsid w:val="00193ECD"/>
    <w:rsid w:val="001A04B6"/>
    <w:rsid w:val="001A0F24"/>
    <w:rsid w:val="001A4480"/>
    <w:rsid w:val="001A736A"/>
    <w:rsid w:val="001A7E5C"/>
    <w:rsid w:val="001C78FE"/>
    <w:rsid w:val="001E22C2"/>
    <w:rsid w:val="001F1015"/>
    <w:rsid w:val="001F1F66"/>
    <w:rsid w:val="001F269C"/>
    <w:rsid w:val="00205E4D"/>
    <w:rsid w:val="002068D7"/>
    <w:rsid w:val="002100B5"/>
    <w:rsid w:val="002240DF"/>
    <w:rsid w:val="00241E80"/>
    <w:rsid w:val="00253ADB"/>
    <w:rsid w:val="002550D2"/>
    <w:rsid w:val="0026612B"/>
    <w:rsid w:val="00275313"/>
    <w:rsid w:val="00283A3A"/>
    <w:rsid w:val="00286BB6"/>
    <w:rsid w:val="00291A5A"/>
    <w:rsid w:val="00293130"/>
    <w:rsid w:val="00294241"/>
    <w:rsid w:val="002A2C7F"/>
    <w:rsid w:val="002B15D1"/>
    <w:rsid w:val="002C4317"/>
    <w:rsid w:val="002C7C92"/>
    <w:rsid w:val="002D489F"/>
    <w:rsid w:val="002E67DF"/>
    <w:rsid w:val="002E727F"/>
    <w:rsid w:val="002F1F91"/>
    <w:rsid w:val="00302D13"/>
    <w:rsid w:val="00304960"/>
    <w:rsid w:val="00310A05"/>
    <w:rsid w:val="00324BAB"/>
    <w:rsid w:val="00332828"/>
    <w:rsid w:val="0033608B"/>
    <w:rsid w:val="0033744D"/>
    <w:rsid w:val="00340AE6"/>
    <w:rsid w:val="00354186"/>
    <w:rsid w:val="0036013E"/>
    <w:rsid w:val="003626B4"/>
    <w:rsid w:val="00365179"/>
    <w:rsid w:val="0037728D"/>
    <w:rsid w:val="00380B58"/>
    <w:rsid w:val="00393DFB"/>
    <w:rsid w:val="00397BF5"/>
    <w:rsid w:val="003C7E02"/>
    <w:rsid w:val="003D6C0F"/>
    <w:rsid w:val="003E0690"/>
    <w:rsid w:val="003F1B4F"/>
    <w:rsid w:val="003F66E6"/>
    <w:rsid w:val="00404A3F"/>
    <w:rsid w:val="00404C03"/>
    <w:rsid w:val="0043113E"/>
    <w:rsid w:val="00433600"/>
    <w:rsid w:val="0043450F"/>
    <w:rsid w:val="0044385B"/>
    <w:rsid w:val="00460081"/>
    <w:rsid w:val="004639AA"/>
    <w:rsid w:val="00492839"/>
    <w:rsid w:val="004A0A7A"/>
    <w:rsid w:val="004B1FB1"/>
    <w:rsid w:val="004B4FC1"/>
    <w:rsid w:val="004C38DA"/>
    <w:rsid w:val="004E122B"/>
    <w:rsid w:val="005005CA"/>
    <w:rsid w:val="005007AC"/>
    <w:rsid w:val="00504340"/>
    <w:rsid w:val="00507247"/>
    <w:rsid w:val="00511A32"/>
    <w:rsid w:val="005170EA"/>
    <w:rsid w:val="00524CD9"/>
    <w:rsid w:val="00526E9F"/>
    <w:rsid w:val="005325FE"/>
    <w:rsid w:val="00543F41"/>
    <w:rsid w:val="00547AD8"/>
    <w:rsid w:val="0055013B"/>
    <w:rsid w:val="00563853"/>
    <w:rsid w:val="00564911"/>
    <w:rsid w:val="0057057D"/>
    <w:rsid w:val="005724BC"/>
    <w:rsid w:val="00573743"/>
    <w:rsid w:val="005852A8"/>
    <w:rsid w:val="00590671"/>
    <w:rsid w:val="005918A3"/>
    <w:rsid w:val="00594DB0"/>
    <w:rsid w:val="005A5592"/>
    <w:rsid w:val="005A6610"/>
    <w:rsid w:val="005B3C25"/>
    <w:rsid w:val="005C0A5E"/>
    <w:rsid w:val="005C77FB"/>
    <w:rsid w:val="005D67E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457B3"/>
    <w:rsid w:val="00645897"/>
    <w:rsid w:val="0065029A"/>
    <w:rsid w:val="00652ABC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B6E2E"/>
    <w:rsid w:val="006C42F1"/>
    <w:rsid w:val="006D44A4"/>
    <w:rsid w:val="006D5269"/>
    <w:rsid w:val="006E070F"/>
    <w:rsid w:val="006E1015"/>
    <w:rsid w:val="006E299B"/>
    <w:rsid w:val="006E3B84"/>
    <w:rsid w:val="006E6547"/>
    <w:rsid w:val="006F2BC6"/>
    <w:rsid w:val="006F775D"/>
    <w:rsid w:val="00704C39"/>
    <w:rsid w:val="00711C41"/>
    <w:rsid w:val="007274F7"/>
    <w:rsid w:val="0074566A"/>
    <w:rsid w:val="00757ECC"/>
    <w:rsid w:val="00760B0C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6DD0"/>
    <w:rsid w:val="007C7EC8"/>
    <w:rsid w:val="007D0801"/>
    <w:rsid w:val="007E27AB"/>
    <w:rsid w:val="007E45C9"/>
    <w:rsid w:val="007F4627"/>
    <w:rsid w:val="00800F9F"/>
    <w:rsid w:val="0080150C"/>
    <w:rsid w:val="00812355"/>
    <w:rsid w:val="0081428F"/>
    <w:rsid w:val="00814A8D"/>
    <w:rsid w:val="00833695"/>
    <w:rsid w:val="008348EC"/>
    <w:rsid w:val="00836474"/>
    <w:rsid w:val="008417E0"/>
    <w:rsid w:val="0084241F"/>
    <w:rsid w:val="00850616"/>
    <w:rsid w:val="008536BF"/>
    <w:rsid w:val="0086464F"/>
    <w:rsid w:val="00870F64"/>
    <w:rsid w:val="00897971"/>
    <w:rsid w:val="008C4786"/>
    <w:rsid w:val="008C66F2"/>
    <w:rsid w:val="008D687A"/>
    <w:rsid w:val="008E3854"/>
    <w:rsid w:val="008F10CC"/>
    <w:rsid w:val="008F1BFF"/>
    <w:rsid w:val="008F4B90"/>
    <w:rsid w:val="008F692A"/>
    <w:rsid w:val="009023F0"/>
    <w:rsid w:val="00913DB6"/>
    <w:rsid w:val="00920512"/>
    <w:rsid w:val="00923B83"/>
    <w:rsid w:val="00933266"/>
    <w:rsid w:val="00947C51"/>
    <w:rsid w:val="0095411D"/>
    <w:rsid w:val="00956C12"/>
    <w:rsid w:val="00960D17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322C8"/>
    <w:rsid w:val="00A41C1B"/>
    <w:rsid w:val="00A52C02"/>
    <w:rsid w:val="00A542AF"/>
    <w:rsid w:val="00A54F0D"/>
    <w:rsid w:val="00A56B2A"/>
    <w:rsid w:val="00A6578C"/>
    <w:rsid w:val="00A718F3"/>
    <w:rsid w:val="00A77B3E"/>
    <w:rsid w:val="00A819FA"/>
    <w:rsid w:val="00A878CB"/>
    <w:rsid w:val="00A93858"/>
    <w:rsid w:val="00AB1CC4"/>
    <w:rsid w:val="00AB1EAE"/>
    <w:rsid w:val="00AB687B"/>
    <w:rsid w:val="00AB7BD0"/>
    <w:rsid w:val="00AC7C0C"/>
    <w:rsid w:val="00AD0CCC"/>
    <w:rsid w:val="00AE1E2D"/>
    <w:rsid w:val="00AE678D"/>
    <w:rsid w:val="00AF2772"/>
    <w:rsid w:val="00B2104F"/>
    <w:rsid w:val="00B22602"/>
    <w:rsid w:val="00B22AB1"/>
    <w:rsid w:val="00B36B1E"/>
    <w:rsid w:val="00B556C6"/>
    <w:rsid w:val="00B63494"/>
    <w:rsid w:val="00B664A6"/>
    <w:rsid w:val="00B66816"/>
    <w:rsid w:val="00B74FE2"/>
    <w:rsid w:val="00B87C16"/>
    <w:rsid w:val="00B95DA2"/>
    <w:rsid w:val="00B976B3"/>
    <w:rsid w:val="00BA1363"/>
    <w:rsid w:val="00BA2AF4"/>
    <w:rsid w:val="00BB3E76"/>
    <w:rsid w:val="00BD4B00"/>
    <w:rsid w:val="00BE2C9D"/>
    <w:rsid w:val="00BF1025"/>
    <w:rsid w:val="00C051E0"/>
    <w:rsid w:val="00C21054"/>
    <w:rsid w:val="00C305C6"/>
    <w:rsid w:val="00C5221C"/>
    <w:rsid w:val="00C5263F"/>
    <w:rsid w:val="00C725A7"/>
    <w:rsid w:val="00C72B6B"/>
    <w:rsid w:val="00C74D00"/>
    <w:rsid w:val="00C8004A"/>
    <w:rsid w:val="00C81567"/>
    <w:rsid w:val="00C94D84"/>
    <w:rsid w:val="00CB1DCA"/>
    <w:rsid w:val="00CB5F4D"/>
    <w:rsid w:val="00CC47DE"/>
    <w:rsid w:val="00CD0E97"/>
    <w:rsid w:val="00CD1D27"/>
    <w:rsid w:val="00CD4A9A"/>
    <w:rsid w:val="00CD7B2D"/>
    <w:rsid w:val="00CF1414"/>
    <w:rsid w:val="00CF4FE4"/>
    <w:rsid w:val="00D046E7"/>
    <w:rsid w:val="00D065E0"/>
    <w:rsid w:val="00D06B5E"/>
    <w:rsid w:val="00D121D9"/>
    <w:rsid w:val="00D13F1E"/>
    <w:rsid w:val="00D22742"/>
    <w:rsid w:val="00D24E23"/>
    <w:rsid w:val="00D37CB4"/>
    <w:rsid w:val="00D43B65"/>
    <w:rsid w:val="00D47214"/>
    <w:rsid w:val="00D50164"/>
    <w:rsid w:val="00D557B3"/>
    <w:rsid w:val="00D5720E"/>
    <w:rsid w:val="00D641F6"/>
    <w:rsid w:val="00D73920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074D5"/>
    <w:rsid w:val="00E10E9F"/>
    <w:rsid w:val="00E16487"/>
    <w:rsid w:val="00E20B70"/>
    <w:rsid w:val="00E22DFD"/>
    <w:rsid w:val="00E27395"/>
    <w:rsid w:val="00E3000D"/>
    <w:rsid w:val="00E30C4C"/>
    <w:rsid w:val="00E327C6"/>
    <w:rsid w:val="00E3535D"/>
    <w:rsid w:val="00E36A65"/>
    <w:rsid w:val="00E4747C"/>
    <w:rsid w:val="00E47A1E"/>
    <w:rsid w:val="00E47C22"/>
    <w:rsid w:val="00E71635"/>
    <w:rsid w:val="00E748A2"/>
    <w:rsid w:val="00E75794"/>
    <w:rsid w:val="00E76DD4"/>
    <w:rsid w:val="00E77AC8"/>
    <w:rsid w:val="00E84AE9"/>
    <w:rsid w:val="00E90EC8"/>
    <w:rsid w:val="00E92CDE"/>
    <w:rsid w:val="00EA36D2"/>
    <w:rsid w:val="00EA545A"/>
    <w:rsid w:val="00EA5ABC"/>
    <w:rsid w:val="00EC7D5F"/>
    <w:rsid w:val="00EE29B4"/>
    <w:rsid w:val="00EE4C47"/>
    <w:rsid w:val="00EF5FEA"/>
    <w:rsid w:val="00EF75CA"/>
    <w:rsid w:val="00F10FF0"/>
    <w:rsid w:val="00F12EA8"/>
    <w:rsid w:val="00F1469E"/>
    <w:rsid w:val="00F3369C"/>
    <w:rsid w:val="00F44641"/>
    <w:rsid w:val="00F53653"/>
    <w:rsid w:val="00F60575"/>
    <w:rsid w:val="00F645E0"/>
    <w:rsid w:val="00F64B58"/>
    <w:rsid w:val="00F67758"/>
    <w:rsid w:val="00F82262"/>
    <w:rsid w:val="00F86E6E"/>
    <w:rsid w:val="00F90294"/>
    <w:rsid w:val="00F940FE"/>
    <w:rsid w:val="00F97BFF"/>
    <w:rsid w:val="00FA071C"/>
    <w:rsid w:val="00FA219B"/>
    <w:rsid w:val="00FA5C4A"/>
    <w:rsid w:val="00FC00F8"/>
    <w:rsid w:val="00FC1C07"/>
    <w:rsid w:val="00FC6E93"/>
    <w:rsid w:val="00FD5208"/>
    <w:rsid w:val="00FE5BE8"/>
    <w:rsid w:val="00FE6B3E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C5221C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F8226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2511F-90AF-4231-81DC-4A763E22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Home</Company>
  <LinksUpToDate>false</LinksUpToDate>
  <CharactersWithSpaces>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9</cp:revision>
  <cp:lastPrinted>2022-07-08T08:27:00Z</cp:lastPrinted>
  <dcterms:created xsi:type="dcterms:W3CDTF">2022-07-08T07:55:00Z</dcterms:created>
  <dcterms:modified xsi:type="dcterms:W3CDTF">2022-07-12T05:16:00Z</dcterms:modified>
</cp:coreProperties>
</file>